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应急预案</w:t>
      </w:r>
    </w:p>
    <w:p>
      <w:r>
        <w:t>记录编号：FM-069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预案编号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预案名称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适用范围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应急组织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应急流程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资源清单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编制日期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